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9F" w:rsidRDefault="000F139F" w:rsidP="000F139F">
      <w:pPr>
        <w:pStyle w:val="BijlageGenummerdKop"/>
        <w:numPr>
          <w:ilvl w:val="0"/>
          <w:numId w:val="0"/>
        </w:numPr>
      </w:pPr>
      <w:r>
        <w:t>BIJLAGE C</w:t>
      </w:r>
    </w:p>
    <w:p w:rsidR="000F139F" w:rsidRPr="00300406" w:rsidRDefault="000F139F" w:rsidP="000F139F">
      <w:pPr>
        <w:pStyle w:val="BijlageGenummerdKop"/>
        <w:numPr>
          <w:ilvl w:val="0"/>
          <w:numId w:val="0"/>
        </w:numPr>
      </w:pPr>
      <w:r w:rsidRPr="00300406">
        <w:lastRenderedPageBreak/>
        <w:t>Model indieningsformulier voor documenten van andere natuurlijke of rechtspersonen op wie de gegadigde/inschrijver zich beroept die met een handgeschreven handtekening worden ingediend</w:t>
      </w:r>
    </w:p>
    <w:p w:rsidR="000F139F" w:rsidRPr="00300406" w:rsidRDefault="000F139F" w:rsidP="000F139F">
      <w:pPr>
        <w:pStyle w:val="broodtekst"/>
      </w:pPr>
      <w:r w:rsidRPr="00300406">
        <w:t xml:space="preserve">Naam en adres van de onderneming (de gegadigde/inschrijver): 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pStyle w:val="broodtekst"/>
      </w:pPr>
      <w:r w:rsidRPr="00300406">
        <w:t xml:space="preserve">KvK-nummer: ……… 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pStyle w:val="broodtekst"/>
      </w:pPr>
      <w:r w:rsidRPr="00300406">
        <w:t xml:space="preserve">Vestigingsnummer: ………… 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pStyle w:val="broodtekst"/>
      </w:pPr>
      <w:r w:rsidRPr="00300406">
        <w:t>Contactpersoon van de onderneming (naam, e</w:t>
      </w:r>
      <w:bookmarkStart w:id="0" w:name="_GoBack"/>
      <w:bookmarkEnd w:id="0"/>
      <w:r w:rsidRPr="00300406">
        <w:t>mail, telefoon):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0F139F" w:rsidRPr="00300406" w:rsidRDefault="000F139F" w:rsidP="000F139F">
      <w:pPr>
        <w:pStyle w:val="broodtekst"/>
      </w:pPr>
    </w:p>
    <w:p w:rsidR="000F139F" w:rsidRPr="00300406" w:rsidRDefault="000F139F" w:rsidP="000F139F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[ZAAKID]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:rsidR="000F139F" w:rsidRPr="00300406" w:rsidRDefault="000F139F" w:rsidP="000F139F">
      <w:pPr>
        <w:rPr>
          <w:rFonts w:cs="Arial"/>
          <w:szCs w:val="18"/>
        </w:rPr>
      </w:pPr>
    </w:p>
    <w:p w:rsidR="000F139F" w:rsidRPr="00300406" w:rsidRDefault="000F139F" w:rsidP="000F139F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:rsidR="000F139F" w:rsidRPr="00300406" w:rsidRDefault="000F139F" w:rsidP="000F139F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0F139F" w:rsidRPr="00300406" w:rsidRDefault="000F139F" w:rsidP="000F139F">
      <w:pPr>
        <w:rPr>
          <w:rFonts w:cs="Arial"/>
          <w:szCs w:val="18"/>
        </w:rPr>
      </w:pPr>
    </w:p>
    <w:p w:rsidR="000F139F" w:rsidRPr="00300406" w:rsidRDefault="000F139F" w:rsidP="000F139F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:rsidR="000F139F" w:rsidRPr="00300406" w:rsidRDefault="000F139F" w:rsidP="000F139F"/>
    <w:p w:rsidR="000F139F" w:rsidRPr="00300406" w:rsidRDefault="000F139F" w:rsidP="000F139F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0F139F" w:rsidRPr="00300406" w:rsidRDefault="000F139F" w:rsidP="000F139F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0F139F" w:rsidRPr="00300406" w:rsidRDefault="000F139F" w:rsidP="000F139F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:rsidR="000F139F" w:rsidRPr="00300406" w:rsidRDefault="000F139F" w:rsidP="000F139F">
      <w:pPr>
        <w:rPr>
          <w:rFonts w:cs="Arial"/>
          <w:szCs w:val="18"/>
        </w:rPr>
      </w:pPr>
    </w:p>
    <w:p w:rsidR="000F139F" w:rsidRPr="00300406" w:rsidRDefault="000F139F" w:rsidP="000F139F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:rsidR="000F139F" w:rsidRPr="00300406" w:rsidRDefault="000F139F" w:rsidP="000F139F">
      <w:pPr>
        <w:rPr>
          <w:rFonts w:cs="Arial"/>
          <w:szCs w:val="18"/>
        </w:rPr>
      </w:pPr>
    </w:p>
    <w:p w:rsidR="000F139F" w:rsidRPr="00300406" w:rsidRDefault="000F139F" w:rsidP="000F139F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0F139F" w:rsidRPr="00300406" w:rsidRDefault="000F139F" w:rsidP="000F139F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:rsidR="000F139F" w:rsidRPr="00300406" w:rsidRDefault="000F139F" w:rsidP="000F139F">
      <w:pPr>
        <w:rPr>
          <w:rFonts w:cs="Arial"/>
          <w:szCs w:val="18"/>
        </w:rPr>
      </w:pPr>
    </w:p>
    <w:p w:rsidR="000F139F" w:rsidRPr="00300406" w:rsidRDefault="000F139F" w:rsidP="000F139F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:rsidR="000F139F" w:rsidRPr="00300406" w:rsidRDefault="000F139F" w:rsidP="000F139F">
      <w:pPr>
        <w:rPr>
          <w:b/>
        </w:rPr>
      </w:pPr>
    </w:p>
    <w:p w:rsidR="000F139F" w:rsidRPr="00300406" w:rsidRDefault="000F139F" w:rsidP="000F139F">
      <w:pPr>
        <w:rPr>
          <w:sz w:val="24"/>
          <w:szCs w:val="18"/>
        </w:rPr>
      </w:pPr>
      <w:r w:rsidRPr="00300406">
        <w:t>Deze verklaring dient digitaal te worden ondertekend conform paragraaf 4.3</w:t>
      </w:r>
      <w:r>
        <w:t>.1</w:t>
      </w:r>
      <w:r w:rsidRPr="00300406">
        <w:rPr>
          <w:color w:val="000000" w:themeColor="text1"/>
        </w:rPr>
        <w:t>.</w:t>
      </w:r>
    </w:p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39F" w:rsidRDefault="000F139F" w:rsidP="0088501B">
      <w:r>
        <w:separator/>
      </w:r>
    </w:p>
  </w:endnote>
  <w:endnote w:type="continuationSeparator" w:id="0">
    <w:p w:rsidR="000F139F" w:rsidRDefault="000F139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39F" w:rsidRDefault="000F139F">
    <w:pPr>
      <w:pStyle w:val="Voettekst"/>
    </w:pPr>
    <w:r>
      <w:tab/>
      <w:t>BEDRIJFSINFORMATIE</w:t>
    </w: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39F" w:rsidRDefault="000F139F" w:rsidP="0088501B">
      <w:r>
        <w:separator/>
      </w:r>
    </w:p>
  </w:footnote>
  <w:footnote w:type="continuationSeparator" w:id="0">
    <w:p w:rsidR="000F139F" w:rsidRDefault="000F139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39F" w:rsidRDefault="000F139F">
    <w:pPr>
      <w:pStyle w:val="Koptekst"/>
    </w:pPr>
    <w:r>
      <w:tab/>
    </w: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="003727A8">
      <w:fldChar w:fldCharType="begin"/>
    </w:r>
    <w:r w:rsidR="003727A8">
      <w:instrText xml:space="preserve"> DOCPROPERTY  PS_REFERENCE  \* MERGEFORMAT </w:instrText>
    </w:r>
    <w:r w:rsidR="003727A8">
      <w:fldChar w:fldCharType="separate"/>
    </w:r>
    <w:r w:rsidR="003727A8">
      <w:t>31163</w:t>
    </w:r>
    <w:r>
      <w:t>7</w:t>
    </w:r>
    <w:r w:rsidR="003727A8">
      <w:t>5</w:t>
    </w:r>
    <w:r>
      <w:t>6</w:t>
    </w:r>
    <w:r w:rsidR="003727A8">
      <w:fldChar w:fldCharType="end"/>
    </w:r>
    <w:r w:rsidRPr="00CE0A97">
      <w:rPr>
        <w:rStyle w:val="Huisstijl-Rapportkoptekst"/>
      </w:rPr>
      <w:t xml:space="preserve">| </w:t>
    </w:r>
    <w:r w:rsidR="003727A8">
      <w:fldChar w:fldCharType="begin"/>
    </w:r>
    <w:r w:rsidR="003727A8">
      <w:instrText xml:space="preserve"> DOCPROPERTY  VERSIEDATUM  \* MERGEFORMAT </w:instrText>
    </w:r>
    <w:r w:rsidR="003727A8">
      <w:fldChar w:fldCharType="separate"/>
    </w:r>
    <w:r w:rsidR="00A40910">
      <w:t>10 juni</w:t>
    </w:r>
    <w:r>
      <w:t xml:space="preserve"> 2021</w:t>
    </w:r>
    <w:r w:rsidR="003727A8">
      <w:fldChar w:fldCharType="end"/>
    </w:r>
  </w:p>
  <w:p w:rsidR="000F139F" w:rsidRDefault="000F139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9F"/>
    <w:rsid w:val="00043163"/>
    <w:rsid w:val="00056D70"/>
    <w:rsid w:val="000B3F94"/>
    <w:rsid w:val="000E1F3B"/>
    <w:rsid w:val="000F139F"/>
    <w:rsid w:val="00173156"/>
    <w:rsid w:val="001D6F03"/>
    <w:rsid w:val="002A6578"/>
    <w:rsid w:val="002B1092"/>
    <w:rsid w:val="002E0FD2"/>
    <w:rsid w:val="003727A8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40910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8AAED3"/>
  <w15:chartTrackingRefBased/>
  <w15:docId w15:val="{C0EC3831-3FFC-4B74-8EFB-60C92011F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0F139F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F139F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F139F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0F139F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0F139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0F139F"/>
    <w:rPr>
      <w:rFonts w:ascii="Verdana" w:eastAsia="Times New Roman" w:hAnsi="Verdana" w:cs="Times New Roman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0F139F"/>
    <w:rPr>
      <w:rFonts w:ascii="Verdana" w:hAnsi="Verdan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Funken, Joep (PPO)</dc:creator>
  <cp:keywords/>
  <dc:description/>
  <cp:lastModifiedBy>Mertens, Wim (PPO)</cp:lastModifiedBy>
  <cp:revision>3</cp:revision>
  <dcterms:created xsi:type="dcterms:W3CDTF">2021-05-18T11:26:00Z</dcterms:created>
  <dcterms:modified xsi:type="dcterms:W3CDTF">2021-06-22T13:07:00Z</dcterms:modified>
</cp:coreProperties>
</file>